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882377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063246" name="c49303e0-2e70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462402" name="ca382c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611504" name="ca382cd0-2e70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313695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832005" name="2ed725b0-2e71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448018" name="5e3d8bf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526149" name="5e3d8bf0-2e71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563814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769673" name="c1474960-2e72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422047" name="c54f160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40938" name="c54f1600-2e72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995469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22099" name="cf6f749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15818" name="d254e1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53120" name="d254e140-2e77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rechts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426300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737495" name="218ecad0-2e7a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982541" name="3ba7da6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994463" name="3ba7da60-2e7a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Plsttenkleber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427045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540587" name="f20321f0-2e7c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87108" name="f5e20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061843" name="f5e209d0-2e7c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63698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378575" name="e1679e10-2e7d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58409" name="e5e892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072344" name="e5e89250-2e7d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